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60"/>
        <w:gridCol w:w="3600"/>
      </w:tblGrid>
      <w:tr w:rsidR="000408E9" w:rsidRPr="00CA2042" w14:paraId="1C249ABE" w14:textId="77777777">
        <w:trPr>
          <w:jc w:val="center"/>
        </w:trPr>
        <w:tc>
          <w:tcPr>
            <w:tcW w:w="5760" w:type="dxa"/>
          </w:tcPr>
          <w:p w14:paraId="5B57191A" w14:textId="265566F7" w:rsidR="000408E9" w:rsidRPr="00CA2042" w:rsidRDefault="000408E9">
            <w:pPr>
              <w:spacing w:after="40"/>
              <w:rPr>
                <w:rFonts w:ascii="Nimbus Sans D OT Light" w:hAnsi="Nimbus Sans D OT Light"/>
              </w:rPr>
            </w:pPr>
          </w:p>
        </w:tc>
        <w:tc>
          <w:tcPr>
            <w:tcW w:w="3600" w:type="dxa"/>
          </w:tcPr>
          <w:p w14:paraId="376AED76" w14:textId="28ECFA91" w:rsidR="000408E9" w:rsidRPr="00CA2042" w:rsidRDefault="000408E9">
            <w:pPr>
              <w:spacing w:after="40"/>
              <w:jc w:val="right"/>
              <w:rPr>
                <w:rFonts w:ascii="Nimbus Sans D OT Light" w:hAnsi="Nimbus Sans D OT Light"/>
              </w:rPr>
            </w:pPr>
          </w:p>
        </w:tc>
      </w:tr>
    </w:tbl>
    <w:p w14:paraId="43511A74" w14:textId="77777777" w:rsidR="000408E9" w:rsidRPr="00CA2042" w:rsidRDefault="000408E9">
      <w:pPr>
        <w:spacing w:before="240" w:after="240"/>
        <w:rPr>
          <w:rFonts w:ascii="Nimbus Sans D OT Light" w:hAnsi="Nimbus Sans D OT Light"/>
        </w:rPr>
      </w:pPr>
    </w:p>
    <w:p w14:paraId="07C3749A" w14:textId="77777777" w:rsidR="0027226C" w:rsidRPr="001F5FFF" w:rsidRDefault="004B3ADA">
      <w:pPr>
        <w:spacing w:after="80"/>
        <w:jc w:val="center"/>
        <w:rPr>
          <w:rFonts w:ascii="Nimbus Sans D OT Light" w:hAnsi="Nimbus Sans D OT Light"/>
          <w:b/>
          <w:color w:val="1F4E79"/>
        </w:rPr>
      </w:pPr>
      <w:r w:rsidRPr="001F5FFF">
        <w:rPr>
          <w:rFonts w:ascii="Nimbus Sans D OT Light" w:hAnsi="Nimbus Sans D OT Light"/>
          <w:b/>
          <w:color w:val="1F4E79"/>
        </w:rPr>
        <w:t>VLOGA ZA SOFINANCIRANJE</w:t>
      </w:r>
    </w:p>
    <w:p w14:paraId="1970AD28" w14:textId="3538DA9A" w:rsidR="000408E9" w:rsidRPr="001F5FFF" w:rsidRDefault="004B3ADA">
      <w:pPr>
        <w:spacing w:after="80"/>
        <w:jc w:val="center"/>
        <w:rPr>
          <w:rFonts w:ascii="Nimbus Sans D OT Light" w:hAnsi="Nimbus Sans D OT Light"/>
          <w:b/>
        </w:rPr>
      </w:pPr>
      <w:r w:rsidRPr="001F5FFF">
        <w:rPr>
          <w:rFonts w:ascii="Nimbus Sans D OT Light" w:hAnsi="Nimbus Sans D OT Light"/>
          <w:b/>
          <w:color w:val="1F4E79"/>
        </w:rPr>
        <w:t xml:space="preserve">LETOVANJA </w:t>
      </w:r>
      <w:r w:rsidR="00BD1753">
        <w:rPr>
          <w:rFonts w:ascii="Nimbus Sans D OT Light" w:hAnsi="Nimbus Sans D OT Light"/>
          <w:b/>
          <w:color w:val="1F4E79"/>
        </w:rPr>
        <w:t>STAREJŠIH OBČANOV</w:t>
      </w:r>
      <w:r w:rsidRPr="001F5FFF">
        <w:rPr>
          <w:rFonts w:ascii="Nimbus Sans D OT Light" w:hAnsi="Nimbus Sans D OT Light"/>
          <w:b/>
          <w:color w:val="1F4E79"/>
        </w:rPr>
        <w:t xml:space="preserve"> V LETU 2026</w:t>
      </w:r>
    </w:p>
    <w:p w14:paraId="12AFA948" w14:textId="77777777" w:rsidR="000408E9" w:rsidRPr="00CA2042" w:rsidRDefault="004B3ADA">
      <w:pPr>
        <w:spacing w:after="360"/>
        <w:jc w:val="center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i/>
          <w:color w:val="646464"/>
        </w:rPr>
        <w:t>(na podlagi Pravilnika o ukrepih na področju socialnega varstva in pomoči družini v Občini Ruše)</w:t>
      </w:r>
    </w:p>
    <w:p w14:paraId="77FDE926" w14:textId="1FD406D4" w:rsidR="000408E9" w:rsidRPr="00CA2042" w:rsidRDefault="004B3ADA">
      <w:pPr>
        <w:keepNext/>
        <w:pBdr>
          <w:bottom w:val="single" w:sz="6" w:space="1" w:color="1F4E79"/>
        </w:pBdr>
        <w:spacing w:before="280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b/>
          <w:color w:val="1F4E79"/>
        </w:rPr>
        <w:t xml:space="preserve">1. PODATKI O VLAGATELJU / UPRAVIČENCU 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84"/>
        <w:gridCol w:w="4176"/>
      </w:tblGrid>
      <w:tr w:rsidR="000408E9" w:rsidRPr="00CA2042" w14:paraId="374914A2" w14:textId="77777777">
        <w:trPr>
          <w:jc w:val="center"/>
        </w:trPr>
        <w:tc>
          <w:tcPr>
            <w:tcW w:w="9360" w:type="dxa"/>
            <w:gridSpan w:val="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2E64745" w14:textId="1AE794EE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 xml:space="preserve">Ime in priimek vlagatelja: </w:t>
            </w:r>
            <w:r w:rsidRPr="00CA2042">
              <w:rPr>
                <w:rFonts w:ascii="Nimbus Sans D OT Light" w:hAnsi="Nimbus Sans D OT Light"/>
              </w:rPr>
              <w:t>_________________________</w:t>
            </w:r>
            <w:r w:rsidR="000E24CA">
              <w:rPr>
                <w:rFonts w:ascii="Nimbus Sans D OT Light" w:hAnsi="Nimbus Sans D OT Light"/>
              </w:rPr>
              <w:t>_________________</w:t>
            </w:r>
            <w:r w:rsidRPr="00CA2042">
              <w:rPr>
                <w:rFonts w:ascii="Nimbus Sans D OT Light" w:hAnsi="Nimbus Sans D OT Light"/>
              </w:rPr>
              <w:t>_________________________________________</w:t>
            </w:r>
          </w:p>
        </w:tc>
      </w:tr>
      <w:tr w:rsidR="000408E9" w:rsidRPr="00CA2042" w14:paraId="2FFECA0C" w14:textId="77777777">
        <w:trPr>
          <w:jc w:val="center"/>
        </w:trPr>
        <w:tc>
          <w:tcPr>
            <w:tcW w:w="51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9A95A47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 xml:space="preserve">Datum rojstva: </w:t>
            </w:r>
            <w:r w:rsidRPr="00CA2042">
              <w:rPr>
                <w:rFonts w:ascii="Nimbus Sans D OT Light" w:hAnsi="Nimbus Sans D OT Light"/>
              </w:rPr>
              <w:t>__________________</w:t>
            </w:r>
          </w:p>
        </w:tc>
        <w:tc>
          <w:tcPr>
            <w:tcW w:w="417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0F91DF3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 xml:space="preserve">Kraj rojstva: </w:t>
            </w:r>
            <w:r w:rsidRPr="00CA2042">
              <w:rPr>
                <w:rFonts w:ascii="Nimbus Sans D OT Light" w:hAnsi="Nimbus Sans D OT Light"/>
              </w:rPr>
              <w:t>__________________________</w:t>
            </w:r>
          </w:p>
        </w:tc>
      </w:tr>
      <w:tr w:rsidR="000408E9" w:rsidRPr="00CA2042" w14:paraId="46E7D4DF" w14:textId="77777777">
        <w:trPr>
          <w:jc w:val="center"/>
        </w:trPr>
        <w:tc>
          <w:tcPr>
            <w:tcW w:w="51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C99EEDF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 xml:space="preserve">EMŠO: </w:t>
            </w:r>
            <w:r w:rsidRPr="00CA2042">
              <w:rPr>
                <w:rFonts w:ascii="Nimbus Sans D OT Light" w:hAnsi="Nimbus Sans D OT Light"/>
              </w:rPr>
              <w:t>_____________________</w:t>
            </w:r>
          </w:p>
        </w:tc>
        <w:tc>
          <w:tcPr>
            <w:tcW w:w="417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86DC9EA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 xml:space="preserve">Davčna številka: </w:t>
            </w:r>
            <w:r w:rsidRPr="00CA2042">
              <w:rPr>
                <w:rFonts w:ascii="Nimbus Sans D OT Light" w:hAnsi="Nimbus Sans D OT Light"/>
              </w:rPr>
              <w:t>___________________</w:t>
            </w:r>
          </w:p>
        </w:tc>
      </w:tr>
      <w:tr w:rsidR="000408E9" w:rsidRPr="00CA2042" w14:paraId="5AE52A9D" w14:textId="77777777">
        <w:trPr>
          <w:jc w:val="center"/>
        </w:trPr>
        <w:tc>
          <w:tcPr>
            <w:tcW w:w="9360" w:type="dxa"/>
            <w:gridSpan w:val="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6DE5810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 xml:space="preserve">Naslov stalnega prebivališča: </w:t>
            </w:r>
            <w:r w:rsidRPr="00CA2042">
              <w:rPr>
                <w:rFonts w:ascii="Nimbus Sans D OT Light" w:hAnsi="Nimbus Sans D OT Light"/>
              </w:rPr>
              <w:t>_________________________________________________________</w:t>
            </w:r>
          </w:p>
        </w:tc>
      </w:tr>
      <w:tr w:rsidR="000408E9" w:rsidRPr="00CA2042" w14:paraId="42A09105" w14:textId="77777777">
        <w:trPr>
          <w:jc w:val="center"/>
        </w:trPr>
        <w:tc>
          <w:tcPr>
            <w:tcW w:w="9360" w:type="dxa"/>
            <w:gridSpan w:val="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4A0A9D8" w14:textId="77BAA0E0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proofErr w:type="spellStart"/>
            <w:r w:rsidRPr="00CA2042">
              <w:rPr>
                <w:rFonts w:ascii="Nimbus Sans D OT Light" w:hAnsi="Nimbus Sans D OT Light"/>
                <w:b/>
              </w:rPr>
              <w:t>Naslov</w:t>
            </w:r>
            <w:proofErr w:type="spellEnd"/>
            <w:r w:rsidRPr="00CA2042">
              <w:rPr>
                <w:rFonts w:ascii="Nimbus Sans D OT Light" w:hAnsi="Nimbus Sans D OT Light"/>
                <w:b/>
              </w:rPr>
              <w:t xml:space="preserve"> </w:t>
            </w:r>
            <w:proofErr w:type="spellStart"/>
            <w:r w:rsidRPr="00CA2042">
              <w:rPr>
                <w:rFonts w:ascii="Nimbus Sans D OT Light" w:hAnsi="Nimbus Sans D OT Light"/>
                <w:b/>
              </w:rPr>
              <w:t>dejanskega</w:t>
            </w:r>
            <w:proofErr w:type="spellEnd"/>
            <w:r w:rsidRPr="00CA2042">
              <w:rPr>
                <w:rFonts w:ascii="Nimbus Sans D OT Light" w:hAnsi="Nimbus Sans D OT Light"/>
                <w:b/>
              </w:rPr>
              <w:t xml:space="preserve"> </w:t>
            </w:r>
            <w:proofErr w:type="spellStart"/>
            <w:r w:rsidRPr="00CA2042">
              <w:rPr>
                <w:rFonts w:ascii="Nimbus Sans D OT Light" w:hAnsi="Nimbus Sans D OT Light"/>
                <w:b/>
              </w:rPr>
              <w:t>bivanja</w:t>
            </w:r>
            <w:proofErr w:type="spellEnd"/>
            <w:r w:rsidRPr="00CA2042">
              <w:rPr>
                <w:rFonts w:ascii="Nimbus Sans D OT Light" w:hAnsi="Nimbus Sans D OT Light"/>
                <w:b/>
              </w:rPr>
              <w:t xml:space="preserve">: </w:t>
            </w:r>
            <w:r w:rsidRPr="00CA2042">
              <w:rPr>
                <w:rFonts w:ascii="Nimbus Sans D OT Light" w:hAnsi="Nimbus Sans D OT Light"/>
              </w:rPr>
              <w:t>________________________________________________________</w:t>
            </w:r>
          </w:p>
        </w:tc>
      </w:tr>
      <w:tr w:rsidR="000408E9" w:rsidRPr="00CA2042" w14:paraId="5D6FA4E3" w14:textId="77777777">
        <w:trPr>
          <w:jc w:val="center"/>
        </w:trPr>
        <w:tc>
          <w:tcPr>
            <w:tcW w:w="51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4E84695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 xml:space="preserve">Telefon: </w:t>
            </w:r>
            <w:r w:rsidRPr="00CA2042">
              <w:rPr>
                <w:rFonts w:ascii="Nimbus Sans D OT Light" w:hAnsi="Nimbus Sans D OT Light"/>
              </w:rPr>
              <w:t>_____________________</w:t>
            </w:r>
          </w:p>
        </w:tc>
        <w:tc>
          <w:tcPr>
            <w:tcW w:w="417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DE88CD4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 xml:space="preserve">E-naslov: </w:t>
            </w:r>
            <w:r w:rsidRPr="00CA2042">
              <w:rPr>
                <w:rFonts w:ascii="Nimbus Sans D OT Light" w:hAnsi="Nimbus Sans D OT Light"/>
              </w:rPr>
              <w:t>___________________________</w:t>
            </w:r>
          </w:p>
        </w:tc>
      </w:tr>
      <w:tr w:rsidR="000408E9" w:rsidRPr="00CA2042" w14:paraId="02127BA2" w14:textId="77777777">
        <w:trPr>
          <w:jc w:val="center"/>
        </w:trPr>
        <w:tc>
          <w:tcPr>
            <w:tcW w:w="51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F158CAE" w14:textId="63631B33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proofErr w:type="spellStart"/>
            <w:r w:rsidRPr="00CA2042">
              <w:rPr>
                <w:rFonts w:ascii="Nimbus Sans D OT Light" w:hAnsi="Nimbus Sans D OT Light"/>
                <w:b/>
              </w:rPr>
              <w:t>Številka</w:t>
            </w:r>
            <w:proofErr w:type="spellEnd"/>
            <w:r w:rsidRPr="00CA2042">
              <w:rPr>
                <w:rFonts w:ascii="Nimbus Sans D OT Light" w:hAnsi="Nimbus Sans D OT Light"/>
                <w:b/>
              </w:rPr>
              <w:t xml:space="preserve"> TRR: </w:t>
            </w:r>
            <w:r w:rsidRPr="00CA2042">
              <w:rPr>
                <w:rFonts w:ascii="Nimbus Sans D OT Light" w:hAnsi="Nimbus Sans D OT Light"/>
              </w:rPr>
              <w:t>SI56 _______________</w:t>
            </w:r>
            <w:r w:rsidR="00CA2042">
              <w:rPr>
                <w:rFonts w:ascii="Nimbus Sans D OT Light" w:hAnsi="Nimbus Sans D OT Light"/>
              </w:rPr>
              <w:t>______</w:t>
            </w:r>
            <w:r w:rsidRPr="00CA2042">
              <w:rPr>
                <w:rFonts w:ascii="Nimbus Sans D OT Light" w:hAnsi="Nimbus Sans D OT Light"/>
              </w:rPr>
              <w:t>_____</w:t>
            </w:r>
          </w:p>
        </w:tc>
        <w:tc>
          <w:tcPr>
            <w:tcW w:w="417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8C2BE7D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 xml:space="preserve">Odprt pri banki: </w:t>
            </w:r>
            <w:r w:rsidRPr="00CA2042">
              <w:rPr>
                <w:rFonts w:ascii="Nimbus Sans D OT Light" w:hAnsi="Nimbus Sans D OT Light"/>
              </w:rPr>
              <w:t>__________________</w:t>
            </w:r>
          </w:p>
        </w:tc>
      </w:tr>
    </w:tbl>
    <w:p w14:paraId="1A1DAE80" w14:textId="77777777" w:rsidR="000408E9" w:rsidRPr="00CA2042" w:rsidRDefault="004B3ADA">
      <w:pPr>
        <w:keepNext/>
        <w:pBdr>
          <w:bottom w:val="single" w:sz="6" w:space="1" w:color="1F4E79"/>
        </w:pBdr>
        <w:spacing w:before="280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b/>
          <w:color w:val="1F4E79"/>
        </w:rPr>
        <w:t>2. PODATKI O LETOVANJU V LETU 2026</w:t>
      </w:r>
    </w:p>
    <w:p w14:paraId="2947DEF6" w14:textId="0890DDF6" w:rsidR="000E24CA" w:rsidRDefault="004B3ADA" w:rsidP="0027226C">
      <w:pPr>
        <w:spacing w:after="80"/>
        <w:ind w:left="144"/>
        <w:jc w:val="both"/>
        <w:rPr>
          <w:rFonts w:ascii="Nimbus Sans D OT Light" w:hAnsi="Nimbus Sans D OT Light"/>
          <w:bCs/>
        </w:rPr>
      </w:pPr>
      <w:proofErr w:type="spellStart"/>
      <w:r w:rsidRPr="00CA2042">
        <w:rPr>
          <w:rFonts w:ascii="Nimbus Sans D OT Light" w:hAnsi="Nimbus Sans D OT Light"/>
          <w:b/>
        </w:rPr>
        <w:t>Izvajalec</w:t>
      </w:r>
      <w:proofErr w:type="spellEnd"/>
      <w:r w:rsidRPr="00CA2042">
        <w:rPr>
          <w:rFonts w:ascii="Nimbus Sans D OT Light" w:hAnsi="Nimbus Sans D OT Light"/>
          <w:b/>
        </w:rPr>
        <w:t xml:space="preserve"> </w:t>
      </w:r>
      <w:proofErr w:type="spellStart"/>
      <w:r w:rsidRPr="00CA2042">
        <w:rPr>
          <w:rFonts w:ascii="Nimbus Sans D OT Light" w:hAnsi="Nimbus Sans D OT Light"/>
          <w:b/>
        </w:rPr>
        <w:t>letovanja</w:t>
      </w:r>
      <w:proofErr w:type="spellEnd"/>
      <w:r w:rsidR="000E24CA">
        <w:rPr>
          <w:rFonts w:ascii="Nimbus Sans D OT Light" w:hAnsi="Nimbus Sans D OT Light"/>
          <w:b/>
        </w:rPr>
        <w:t xml:space="preserve"> (</w:t>
      </w:r>
      <w:proofErr w:type="spellStart"/>
      <w:r w:rsidR="000E24CA">
        <w:rPr>
          <w:rFonts w:ascii="Nimbus Sans D OT Light" w:hAnsi="Nimbus Sans D OT Light"/>
          <w:b/>
        </w:rPr>
        <w:t>ustrezno</w:t>
      </w:r>
      <w:proofErr w:type="spellEnd"/>
      <w:r w:rsidR="000E24CA">
        <w:rPr>
          <w:rFonts w:ascii="Nimbus Sans D OT Light" w:hAnsi="Nimbus Sans D OT Light"/>
          <w:b/>
        </w:rPr>
        <w:t xml:space="preserve"> </w:t>
      </w:r>
      <w:proofErr w:type="spellStart"/>
      <w:r w:rsidR="000E24CA">
        <w:rPr>
          <w:rFonts w:ascii="Nimbus Sans D OT Light" w:hAnsi="Nimbus Sans D OT Light"/>
          <w:b/>
        </w:rPr>
        <w:t>obkroži</w:t>
      </w:r>
      <w:proofErr w:type="spellEnd"/>
      <w:r w:rsidR="000E24CA">
        <w:rPr>
          <w:rFonts w:ascii="Nimbus Sans D OT Light" w:hAnsi="Nimbus Sans D OT Light"/>
          <w:b/>
        </w:rPr>
        <w:t>)</w:t>
      </w:r>
      <w:r w:rsidRPr="00CA2042">
        <w:rPr>
          <w:rFonts w:ascii="Nimbus Sans D OT Light" w:hAnsi="Nimbus Sans D OT Light"/>
          <w:bCs/>
        </w:rPr>
        <w:t xml:space="preserve">: </w:t>
      </w:r>
    </w:p>
    <w:p w14:paraId="75AEB9D2" w14:textId="5A72FE89" w:rsidR="000E24CA" w:rsidRDefault="004B3ADA" w:rsidP="000E24CA">
      <w:pPr>
        <w:pStyle w:val="Odstavekseznama"/>
        <w:numPr>
          <w:ilvl w:val="0"/>
          <w:numId w:val="10"/>
        </w:numPr>
        <w:spacing w:after="80"/>
        <w:jc w:val="both"/>
        <w:rPr>
          <w:rFonts w:ascii="Nimbus Sans D OT Light" w:hAnsi="Nimbus Sans D OT Light"/>
        </w:rPr>
      </w:pPr>
      <w:proofErr w:type="spellStart"/>
      <w:r w:rsidRPr="000E24CA">
        <w:rPr>
          <w:rFonts w:ascii="Nimbus Sans D OT Light" w:hAnsi="Nimbus Sans D OT Light"/>
          <w:bCs/>
          <w:i/>
          <w:iCs/>
        </w:rPr>
        <w:t>Rdeči</w:t>
      </w:r>
      <w:proofErr w:type="spellEnd"/>
      <w:r w:rsidRPr="000E24CA">
        <w:rPr>
          <w:rFonts w:ascii="Nimbus Sans D OT Light" w:hAnsi="Nimbus Sans D OT Light"/>
          <w:bCs/>
          <w:i/>
          <w:iCs/>
        </w:rPr>
        <w:t xml:space="preserve"> </w:t>
      </w:r>
      <w:proofErr w:type="spellStart"/>
      <w:r w:rsidRPr="000E24CA">
        <w:rPr>
          <w:rFonts w:ascii="Nimbus Sans D OT Light" w:hAnsi="Nimbus Sans D OT Light"/>
          <w:bCs/>
          <w:i/>
          <w:iCs/>
        </w:rPr>
        <w:t>križ</w:t>
      </w:r>
      <w:proofErr w:type="spellEnd"/>
      <w:r w:rsidRPr="000E24CA">
        <w:rPr>
          <w:rFonts w:ascii="Nimbus Sans D OT Light" w:hAnsi="Nimbus Sans D OT Light"/>
          <w:bCs/>
          <w:i/>
          <w:iCs/>
        </w:rPr>
        <w:t xml:space="preserve"> </w:t>
      </w:r>
      <w:proofErr w:type="spellStart"/>
      <w:r w:rsidRPr="000E24CA">
        <w:rPr>
          <w:rFonts w:ascii="Nimbus Sans D OT Light" w:hAnsi="Nimbus Sans D OT Light"/>
          <w:bCs/>
          <w:i/>
          <w:iCs/>
        </w:rPr>
        <w:t>Slovenije</w:t>
      </w:r>
      <w:proofErr w:type="spellEnd"/>
      <w:r w:rsidRPr="000E24CA">
        <w:rPr>
          <w:rFonts w:ascii="Nimbus Sans D OT Light" w:hAnsi="Nimbus Sans D OT Light"/>
          <w:bCs/>
          <w:i/>
          <w:iCs/>
        </w:rPr>
        <w:t xml:space="preserve"> – </w:t>
      </w:r>
      <w:proofErr w:type="spellStart"/>
      <w:r w:rsidRPr="000E24CA">
        <w:rPr>
          <w:rFonts w:ascii="Nimbus Sans D OT Light" w:hAnsi="Nimbus Sans D OT Light"/>
          <w:bCs/>
          <w:i/>
          <w:iCs/>
        </w:rPr>
        <w:t>Območno</w:t>
      </w:r>
      <w:proofErr w:type="spellEnd"/>
      <w:r w:rsidRPr="000E24CA">
        <w:rPr>
          <w:rFonts w:ascii="Nimbus Sans D OT Light" w:hAnsi="Nimbus Sans D OT Light"/>
          <w:bCs/>
          <w:i/>
          <w:iCs/>
        </w:rPr>
        <w:t xml:space="preserve"> </w:t>
      </w:r>
      <w:proofErr w:type="spellStart"/>
      <w:r w:rsidRPr="000E24CA">
        <w:rPr>
          <w:rFonts w:ascii="Nimbus Sans D OT Light" w:hAnsi="Nimbus Sans D OT Light"/>
          <w:bCs/>
          <w:i/>
          <w:iCs/>
        </w:rPr>
        <w:t>združenje</w:t>
      </w:r>
      <w:proofErr w:type="spellEnd"/>
      <w:r w:rsidRPr="000E24CA">
        <w:rPr>
          <w:rFonts w:ascii="Nimbus Sans D OT Light" w:hAnsi="Nimbus Sans D OT Light"/>
          <w:bCs/>
          <w:i/>
          <w:iCs/>
        </w:rPr>
        <w:t xml:space="preserve"> Maribor</w:t>
      </w:r>
      <w:r w:rsidR="0027226C" w:rsidRPr="000E24CA">
        <w:rPr>
          <w:rFonts w:ascii="Nimbus Sans D OT Light" w:hAnsi="Nimbus Sans D OT Light"/>
        </w:rPr>
        <w:t xml:space="preserve"> (</w:t>
      </w:r>
      <w:proofErr w:type="spellStart"/>
      <w:r w:rsidRPr="000E24CA">
        <w:rPr>
          <w:rFonts w:ascii="Nimbus Sans D OT Light" w:hAnsi="Nimbus Sans D OT Light"/>
        </w:rPr>
        <w:t>Letovišče</w:t>
      </w:r>
      <w:proofErr w:type="spellEnd"/>
      <w:r w:rsidRPr="000E24CA">
        <w:rPr>
          <w:rFonts w:ascii="Nimbus Sans D OT Light" w:hAnsi="Nimbus Sans D OT Light"/>
        </w:rPr>
        <w:t xml:space="preserve"> </w:t>
      </w:r>
      <w:proofErr w:type="spellStart"/>
      <w:r w:rsidRPr="000E24CA">
        <w:rPr>
          <w:rFonts w:ascii="Nimbus Sans D OT Light" w:hAnsi="Nimbus Sans D OT Light"/>
        </w:rPr>
        <w:t>primarija</w:t>
      </w:r>
      <w:proofErr w:type="spellEnd"/>
      <w:r w:rsidRPr="000E24CA">
        <w:rPr>
          <w:rFonts w:ascii="Nimbus Sans D OT Light" w:hAnsi="Nimbus Sans D OT Light"/>
        </w:rPr>
        <w:t xml:space="preserve"> Kurta </w:t>
      </w:r>
      <w:proofErr w:type="spellStart"/>
      <w:r w:rsidR="0027226C" w:rsidRPr="000E24CA">
        <w:rPr>
          <w:rFonts w:ascii="Nimbus Sans D OT Light" w:hAnsi="Nimbus Sans D OT Light"/>
        </w:rPr>
        <w:t>K</w:t>
      </w:r>
      <w:r w:rsidRPr="000E24CA">
        <w:rPr>
          <w:rFonts w:ascii="Nimbus Sans D OT Light" w:hAnsi="Nimbus Sans D OT Light"/>
        </w:rPr>
        <w:t>anclerja</w:t>
      </w:r>
      <w:proofErr w:type="spellEnd"/>
      <w:r w:rsidRPr="000E24CA">
        <w:rPr>
          <w:rFonts w:ascii="Nimbus Sans D OT Light" w:hAnsi="Nimbus Sans D OT Light"/>
        </w:rPr>
        <w:t xml:space="preserve"> </w:t>
      </w:r>
      <w:proofErr w:type="spellStart"/>
      <w:r w:rsidRPr="000E24CA">
        <w:rPr>
          <w:rFonts w:ascii="Nimbus Sans D OT Light" w:hAnsi="Nimbus Sans D OT Light"/>
        </w:rPr>
        <w:t>Punat</w:t>
      </w:r>
      <w:proofErr w:type="spellEnd"/>
      <w:r w:rsidR="0027226C" w:rsidRPr="000E24CA">
        <w:rPr>
          <w:rFonts w:ascii="Nimbus Sans D OT Light" w:hAnsi="Nimbus Sans D OT Light"/>
        </w:rPr>
        <w:t xml:space="preserve">, </w:t>
      </w:r>
      <w:proofErr w:type="spellStart"/>
      <w:r w:rsidRPr="000E24CA">
        <w:rPr>
          <w:rFonts w:ascii="Nimbus Sans D OT Light" w:hAnsi="Nimbus Sans D OT Light"/>
        </w:rPr>
        <w:t>otok</w:t>
      </w:r>
      <w:proofErr w:type="spellEnd"/>
      <w:r w:rsidRPr="000E24CA">
        <w:rPr>
          <w:rFonts w:ascii="Nimbus Sans D OT Light" w:hAnsi="Nimbus Sans D OT Light"/>
        </w:rPr>
        <w:t xml:space="preserve"> </w:t>
      </w:r>
      <w:proofErr w:type="spellStart"/>
      <w:r w:rsidRPr="000E24CA">
        <w:rPr>
          <w:rFonts w:ascii="Nimbus Sans D OT Light" w:hAnsi="Nimbus Sans D OT Light"/>
        </w:rPr>
        <w:t>Krk</w:t>
      </w:r>
      <w:proofErr w:type="spellEnd"/>
      <w:r w:rsidRPr="000E24CA">
        <w:rPr>
          <w:rFonts w:ascii="Nimbus Sans D OT Light" w:hAnsi="Nimbus Sans D OT Light"/>
        </w:rPr>
        <w:t xml:space="preserve">, </w:t>
      </w:r>
      <w:proofErr w:type="spellStart"/>
      <w:r w:rsidRPr="000E24CA">
        <w:rPr>
          <w:rFonts w:ascii="Nimbus Sans D OT Light" w:hAnsi="Nimbus Sans D OT Light"/>
        </w:rPr>
        <w:t>Hrvaška</w:t>
      </w:r>
      <w:proofErr w:type="spellEnd"/>
      <w:r w:rsidRPr="000E24CA">
        <w:rPr>
          <w:rFonts w:ascii="Nimbus Sans D OT Light" w:hAnsi="Nimbus Sans D OT Light"/>
        </w:rPr>
        <w:t>)</w:t>
      </w:r>
      <w:r w:rsidR="0027226C" w:rsidRPr="000E24CA">
        <w:rPr>
          <w:rFonts w:ascii="Nimbus Sans D OT Light" w:hAnsi="Nimbus Sans D OT Light"/>
        </w:rPr>
        <w:t xml:space="preserve"> </w:t>
      </w:r>
    </w:p>
    <w:p w14:paraId="2F87D043" w14:textId="77777777" w:rsidR="000E24CA" w:rsidRDefault="000E24CA" w:rsidP="000E24CA">
      <w:pPr>
        <w:pStyle w:val="Odstavekseznama"/>
        <w:spacing w:after="80"/>
        <w:ind w:left="864"/>
        <w:jc w:val="both"/>
        <w:rPr>
          <w:rFonts w:ascii="Nimbus Sans D OT Light" w:hAnsi="Nimbus Sans D OT Light"/>
        </w:rPr>
      </w:pPr>
    </w:p>
    <w:p w14:paraId="7FBC2443" w14:textId="084D760E" w:rsidR="000408E9" w:rsidRPr="000E24CA" w:rsidRDefault="00603B9A" w:rsidP="000E24CA">
      <w:pPr>
        <w:pStyle w:val="Odstavekseznama"/>
        <w:numPr>
          <w:ilvl w:val="0"/>
          <w:numId w:val="10"/>
        </w:numPr>
        <w:spacing w:after="80"/>
        <w:jc w:val="both"/>
        <w:rPr>
          <w:rFonts w:ascii="Nimbus Sans D OT Light" w:hAnsi="Nimbus Sans D OT Light"/>
        </w:rPr>
      </w:pPr>
      <w:proofErr w:type="spellStart"/>
      <w:r w:rsidRPr="000E24CA">
        <w:rPr>
          <w:rFonts w:ascii="Nimbus Sans D OT Light" w:hAnsi="Nimbus Sans D OT Light"/>
          <w:i/>
          <w:iCs/>
        </w:rPr>
        <w:t>Zveza</w:t>
      </w:r>
      <w:proofErr w:type="spellEnd"/>
      <w:r w:rsidRPr="000E24CA">
        <w:rPr>
          <w:rFonts w:ascii="Nimbus Sans D OT Light" w:hAnsi="Nimbus Sans D OT Light"/>
          <w:i/>
          <w:iCs/>
        </w:rPr>
        <w:t xml:space="preserve"> </w:t>
      </w:r>
      <w:proofErr w:type="spellStart"/>
      <w:r w:rsidRPr="000E24CA">
        <w:rPr>
          <w:rFonts w:ascii="Nimbus Sans D OT Light" w:hAnsi="Nimbus Sans D OT Light"/>
          <w:i/>
          <w:iCs/>
        </w:rPr>
        <w:t>društev</w:t>
      </w:r>
      <w:proofErr w:type="spellEnd"/>
      <w:r w:rsidRPr="000E24CA">
        <w:rPr>
          <w:rFonts w:ascii="Nimbus Sans D OT Light" w:hAnsi="Nimbus Sans D OT Light"/>
          <w:i/>
          <w:iCs/>
        </w:rPr>
        <w:t xml:space="preserve"> </w:t>
      </w:r>
      <w:proofErr w:type="spellStart"/>
      <w:r w:rsidRPr="000E24CA">
        <w:rPr>
          <w:rFonts w:ascii="Nimbus Sans D OT Light" w:hAnsi="Nimbus Sans D OT Light"/>
          <w:i/>
          <w:iCs/>
        </w:rPr>
        <w:t>upokojencev</w:t>
      </w:r>
      <w:proofErr w:type="spellEnd"/>
      <w:r w:rsidRPr="000E24CA">
        <w:rPr>
          <w:rFonts w:ascii="Nimbus Sans D OT Light" w:hAnsi="Nimbus Sans D OT Light"/>
          <w:i/>
          <w:iCs/>
        </w:rPr>
        <w:t xml:space="preserve"> </w:t>
      </w:r>
      <w:proofErr w:type="spellStart"/>
      <w:r w:rsidRPr="000E24CA">
        <w:rPr>
          <w:rFonts w:ascii="Nimbus Sans D OT Light" w:hAnsi="Nimbus Sans D OT Light"/>
          <w:i/>
          <w:iCs/>
        </w:rPr>
        <w:t>Slovenije</w:t>
      </w:r>
      <w:proofErr w:type="spellEnd"/>
      <w:r w:rsidRPr="000E24CA">
        <w:rPr>
          <w:rFonts w:ascii="Nimbus Sans D OT Light" w:hAnsi="Nimbus Sans D OT Light"/>
        </w:rPr>
        <w:t xml:space="preserve"> (Hotel Delfin, Izola, Slovenija)</w:t>
      </w:r>
    </w:p>
    <w:p w14:paraId="5B9D6B0A" w14:textId="77777777" w:rsidR="00603B9A" w:rsidRPr="00CA2042" w:rsidRDefault="00603B9A">
      <w:pPr>
        <w:keepNext/>
        <w:pBdr>
          <w:bottom w:val="single" w:sz="6" w:space="1" w:color="1F4E79"/>
        </w:pBdr>
        <w:spacing w:before="280"/>
        <w:rPr>
          <w:rFonts w:ascii="Nimbus Sans D OT Light" w:hAnsi="Nimbus Sans D OT Light"/>
          <w:b/>
          <w:color w:val="1F4E79"/>
        </w:rPr>
      </w:pPr>
    </w:p>
    <w:p w14:paraId="24A0E867" w14:textId="0FB2DB8D" w:rsidR="000408E9" w:rsidRPr="00CA2042" w:rsidRDefault="004B3ADA">
      <w:pPr>
        <w:keepNext/>
        <w:pBdr>
          <w:bottom w:val="single" w:sz="6" w:space="1" w:color="1F4E79"/>
        </w:pBdr>
        <w:spacing w:before="280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b/>
          <w:color w:val="1F4E79"/>
        </w:rPr>
        <w:t>3. PODATKI O MATERIALNEM STANJU VLAGATELJA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80"/>
        <w:gridCol w:w="2880"/>
      </w:tblGrid>
      <w:tr w:rsidR="000408E9" w:rsidRPr="00CA2042" w14:paraId="6904EC32" w14:textId="77777777">
        <w:trPr>
          <w:jc w:val="center"/>
        </w:trPr>
        <w:tc>
          <w:tcPr>
            <w:tcW w:w="648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007C5A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>Znesek zadnje mesečne pokojnine (neto):</w:t>
            </w:r>
          </w:p>
        </w:tc>
        <w:tc>
          <w:tcPr>
            <w:tcW w:w="288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AF66BB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</w:rPr>
              <w:t>____________________ EUR</w:t>
            </w:r>
          </w:p>
        </w:tc>
      </w:tr>
      <w:tr w:rsidR="000408E9" w:rsidRPr="00CA2042" w14:paraId="39F7FC36" w14:textId="77777777">
        <w:trPr>
          <w:jc w:val="center"/>
        </w:trPr>
        <w:tc>
          <w:tcPr>
            <w:tcW w:w="648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E63950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  <w:b/>
              </w:rPr>
              <w:t>Prejemki iz naslova varstvenega dodatka ali DSP (če prejmete):</w:t>
            </w:r>
          </w:p>
        </w:tc>
        <w:tc>
          <w:tcPr>
            <w:tcW w:w="288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31BBA2" w14:textId="77777777" w:rsidR="000408E9" w:rsidRPr="00CA2042" w:rsidRDefault="004B3ADA">
            <w:pPr>
              <w:spacing w:after="40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</w:rPr>
              <w:t>____________________ EUR</w:t>
            </w:r>
          </w:p>
        </w:tc>
      </w:tr>
    </w:tbl>
    <w:p w14:paraId="490A37D0" w14:textId="77777777" w:rsidR="00CA2042" w:rsidRPr="00CA2042" w:rsidRDefault="00CA2042">
      <w:pPr>
        <w:spacing w:after="200"/>
        <w:rPr>
          <w:rFonts w:ascii="Nimbus Sans D OT Light" w:hAnsi="Nimbus Sans D OT Light"/>
          <w:b/>
          <w:color w:val="1F4E79"/>
        </w:rPr>
      </w:pPr>
      <w:r w:rsidRPr="00CA2042">
        <w:rPr>
          <w:rFonts w:ascii="Nimbus Sans D OT Light" w:hAnsi="Nimbus Sans D OT Light"/>
          <w:b/>
          <w:color w:val="1F4E79"/>
        </w:rPr>
        <w:br w:type="page"/>
      </w:r>
    </w:p>
    <w:p w14:paraId="6D717922" w14:textId="37801DF6" w:rsidR="000408E9" w:rsidRPr="00CA2042" w:rsidRDefault="004B3ADA">
      <w:pPr>
        <w:keepNext/>
        <w:pBdr>
          <w:bottom w:val="single" w:sz="6" w:space="1" w:color="1F4E79"/>
        </w:pBdr>
        <w:spacing w:before="280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b/>
          <w:color w:val="1F4E79"/>
        </w:rPr>
        <w:lastRenderedPageBreak/>
        <w:t>4. OBVEZNE PRILOGE K VLOGI</w:t>
      </w:r>
    </w:p>
    <w:p w14:paraId="3540EE16" w14:textId="77777777" w:rsidR="000408E9" w:rsidRPr="00CA2042" w:rsidRDefault="004B3ADA">
      <w:pPr>
        <w:spacing w:after="80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i/>
        </w:rPr>
        <w:t xml:space="preserve">Vlagatelj mora k vlogi </w:t>
      </w:r>
      <w:r w:rsidRPr="000E24CA">
        <w:rPr>
          <w:rFonts w:ascii="Nimbus Sans D OT Light" w:hAnsi="Nimbus Sans D OT Light"/>
          <w:b/>
          <w:bCs/>
          <w:i/>
          <w:u w:val="single"/>
        </w:rPr>
        <w:t>obvezno priložiti</w:t>
      </w:r>
      <w:r w:rsidRPr="00CA2042">
        <w:rPr>
          <w:rFonts w:ascii="Nimbus Sans D OT Light" w:hAnsi="Nimbus Sans D OT Light"/>
          <w:i/>
        </w:rPr>
        <w:t xml:space="preserve"> naslednja dokazila (označite s križcem):</w:t>
      </w:r>
    </w:p>
    <w:p w14:paraId="16FA88A7" w14:textId="5FCFC372" w:rsidR="000408E9" w:rsidRPr="00CA2042" w:rsidRDefault="004B3ADA">
      <w:pPr>
        <w:keepNext/>
        <w:spacing w:after="60"/>
        <w:ind w:left="288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</w:rPr>
        <w:t xml:space="preserve">[ </w:t>
      </w:r>
      <w:proofErr w:type="gramStart"/>
      <w:r w:rsidRPr="00CA2042">
        <w:rPr>
          <w:rFonts w:ascii="Nimbus Sans D OT Light" w:hAnsi="Nimbus Sans D OT Light"/>
        </w:rPr>
        <w:t xml:space="preserve">  ]</w:t>
      </w:r>
      <w:proofErr w:type="gramEnd"/>
      <w:r w:rsidRPr="00CA2042">
        <w:rPr>
          <w:rFonts w:ascii="Nimbus Sans D OT Light" w:hAnsi="Nimbus Sans D OT Light"/>
        </w:rPr>
        <w:t xml:space="preserve">  </w:t>
      </w:r>
      <w:proofErr w:type="spellStart"/>
      <w:r w:rsidRPr="00CA2042">
        <w:rPr>
          <w:rFonts w:ascii="Nimbus Sans D OT Light" w:hAnsi="Nimbus Sans D OT Light"/>
        </w:rPr>
        <w:t>Kopijo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izpolnjene</w:t>
      </w:r>
      <w:proofErr w:type="spellEnd"/>
      <w:r w:rsidRPr="00CA2042">
        <w:rPr>
          <w:rFonts w:ascii="Nimbus Sans D OT Light" w:hAnsi="Nimbus Sans D OT Light"/>
        </w:rPr>
        <w:t xml:space="preserve"> in </w:t>
      </w:r>
      <w:proofErr w:type="spellStart"/>
      <w:r w:rsidRPr="00CA2042">
        <w:rPr>
          <w:rFonts w:ascii="Nimbus Sans D OT Light" w:hAnsi="Nimbus Sans D OT Light"/>
        </w:rPr>
        <w:t>podpisane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prijavnice</w:t>
      </w:r>
      <w:proofErr w:type="spellEnd"/>
      <w:r w:rsidR="00603B9A" w:rsidRPr="00CA2042">
        <w:rPr>
          <w:rFonts w:ascii="Nimbus Sans D OT Light" w:hAnsi="Nimbus Sans D OT Light"/>
        </w:rPr>
        <w:t xml:space="preserve"> </w:t>
      </w:r>
      <w:r w:rsidR="00CF310F">
        <w:rPr>
          <w:rFonts w:ascii="Nimbus Sans D OT Light" w:hAnsi="Nimbus Sans D OT Light"/>
        </w:rPr>
        <w:t>oz.</w:t>
      </w:r>
      <w:r w:rsidR="00603B9A" w:rsidRPr="00CA2042">
        <w:rPr>
          <w:rFonts w:ascii="Nimbus Sans D OT Light" w:hAnsi="Nimbus Sans D OT Light"/>
        </w:rPr>
        <w:t xml:space="preserve"> </w:t>
      </w:r>
      <w:proofErr w:type="spellStart"/>
      <w:r w:rsidR="00603B9A" w:rsidRPr="00CA2042">
        <w:rPr>
          <w:rFonts w:ascii="Nimbus Sans D OT Light" w:hAnsi="Nimbus Sans D OT Light"/>
        </w:rPr>
        <w:t>potrdilo</w:t>
      </w:r>
      <w:proofErr w:type="spellEnd"/>
      <w:r w:rsidR="00603B9A" w:rsidRPr="00CA2042">
        <w:rPr>
          <w:rFonts w:ascii="Nimbus Sans D OT Light" w:hAnsi="Nimbus Sans D OT Light"/>
        </w:rPr>
        <w:t xml:space="preserve"> o </w:t>
      </w:r>
      <w:proofErr w:type="spellStart"/>
      <w:r w:rsidR="00603B9A" w:rsidRPr="00CA2042">
        <w:rPr>
          <w:rFonts w:ascii="Nimbus Sans D OT Light" w:hAnsi="Nimbus Sans D OT Light"/>
        </w:rPr>
        <w:t>plačilu</w:t>
      </w:r>
      <w:proofErr w:type="spellEnd"/>
      <w:r w:rsidR="00603B9A" w:rsidRPr="00CA2042">
        <w:rPr>
          <w:rFonts w:ascii="Nimbus Sans D OT Light" w:hAnsi="Nimbus Sans D OT Light"/>
        </w:rPr>
        <w:t xml:space="preserve"> </w:t>
      </w:r>
      <w:proofErr w:type="spellStart"/>
      <w:r w:rsidR="00603B9A" w:rsidRPr="00CA2042">
        <w:rPr>
          <w:rFonts w:ascii="Nimbus Sans D OT Light" w:hAnsi="Nimbus Sans D OT Light"/>
        </w:rPr>
        <w:t>letovanja</w:t>
      </w:r>
      <w:proofErr w:type="spellEnd"/>
      <w:r w:rsidR="00603B9A" w:rsidRPr="00CA2042">
        <w:rPr>
          <w:rFonts w:ascii="Nimbus Sans D OT Light" w:hAnsi="Nimbus Sans D OT Light"/>
        </w:rPr>
        <w:t>.</w:t>
      </w:r>
    </w:p>
    <w:p w14:paraId="24592D29" w14:textId="7C88B663" w:rsidR="000408E9" w:rsidRPr="00CA2042" w:rsidRDefault="004B3ADA">
      <w:pPr>
        <w:keepNext/>
        <w:spacing w:after="60"/>
        <w:ind w:left="288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</w:rPr>
        <w:t xml:space="preserve">[ </w:t>
      </w:r>
      <w:proofErr w:type="gramStart"/>
      <w:r w:rsidRPr="00CA2042">
        <w:rPr>
          <w:rFonts w:ascii="Nimbus Sans D OT Light" w:hAnsi="Nimbus Sans D OT Light"/>
        </w:rPr>
        <w:t xml:space="preserve">  ]</w:t>
      </w:r>
      <w:proofErr w:type="gramEnd"/>
      <w:r w:rsidRPr="00CA2042">
        <w:rPr>
          <w:rFonts w:ascii="Nimbus Sans D OT Light" w:hAnsi="Nimbus Sans D OT Light"/>
        </w:rPr>
        <w:t xml:space="preserve">  Kopijo odrezka zadnje prejete pokojnine (ali potrdilo ZPIZ) oz. </w:t>
      </w:r>
      <w:proofErr w:type="spellStart"/>
      <w:r w:rsidRPr="00CA2042">
        <w:rPr>
          <w:rFonts w:ascii="Nimbus Sans D OT Light" w:hAnsi="Nimbus Sans D OT Light"/>
        </w:rPr>
        <w:t>dokazila</w:t>
      </w:r>
      <w:proofErr w:type="spellEnd"/>
      <w:r w:rsidRPr="00CA2042">
        <w:rPr>
          <w:rFonts w:ascii="Nimbus Sans D OT Light" w:hAnsi="Nimbus Sans D OT Light"/>
        </w:rPr>
        <w:t xml:space="preserve"> o </w:t>
      </w:r>
      <w:proofErr w:type="spellStart"/>
      <w:r w:rsidRPr="00CA2042">
        <w:rPr>
          <w:rFonts w:ascii="Nimbus Sans D OT Light" w:hAnsi="Nimbus Sans D OT Light"/>
        </w:rPr>
        <w:t>vseh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prihodkih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vlagatelja</w:t>
      </w:r>
      <w:proofErr w:type="spellEnd"/>
      <w:r w:rsidRPr="00CA2042">
        <w:rPr>
          <w:rFonts w:ascii="Nimbus Sans D OT Light" w:hAnsi="Nimbus Sans D OT Light"/>
        </w:rPr>
        <w:t>.</w:t>
      </w:r>
    </w:p>
    <w:p w14:paraId="0C26441B" w14:textId="196B9568" w:rsidR="000408E9" w:rsidRPr="00CA2042" w:rsidRDefault="004B3ADA">
      <w:pPr>
        <w:keepNext/>
        <w:spacing w:after="60"/>
        <w:ind w:left="288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</w:rPr>
        <w:t xml:space="preserve">[ </w:t>
      </w:r>
      <w:proofErr w:type="gramStart"/>
      <w:r w:rsidRPr="00CA2042">
        <w:rPr>
          <w:rFonts w:ascii="Nimbus Sans D OT Light" w:hAnsi="Nimbus Sans D OT Light"/>
        </w:rPr>
        <w:t xml:space="preserve">  ]</w:t>
      </w:r>
      <w:proofErr w:type="gramEnd"/>
      <w:r w:rsidRPr="00CA2042">
        <w:rPr>
          <w:rFonts w:ascii="Nimbus Sans D OT Light" w:hAnsi="Nimbus Sans D OT Light"/>
        </w:rPr>
        <w:t xml:space="preserve">  Kopijo veljavne </w:t>
      </w:r>
      <w:proofErr w:type="spellStart"/>
      <w:r w:rsidRPr="00CA2042">
        <w:rPr>
          <w:rFonts w:ascii="Nimbus Sans D OT Light" w:hAnsi="Nimbus Sans D OT Light"/>
        </w:rPr>
        <w:t>odločbe</w:t>
      </w:r>
      <w:proofErr w:type="spellEnd"/>
      <w:r w:rsidRPr="00CA2042">
        <w:rPr>
          <w:rFonts w:ascii="Nimbus Sans D OT Light" w:hAnsi="Nimbus Sans D OT Light"/>
        </w:rPr>
        <w:t xml:space="preserve"> Centra za </w:t>
      </w:r>
      <w:proofErr w:type="spellStart"/>
      <w:r w:rsidRPr="00CA2042">
        <w:rPr>
          <w:rFonts w:ascii="Nimbus Sans D OT Light" w:hAnsi="Nimbus Sans D OT Light"/>
        </w:rPr>
        <w:t>socialno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delo</w:t>
      </w:r>
      <w:proofErr w:type="spellEnd"/>
      <w:r w:rsidRPr="00CA2042">
        <w:rPr>
          <w:rFonts w:ascii="Nimbus Sans D OT Light" w:hAnsi="Nimbus Sans D OT Light"/>
        </w:rPr>
        <w:t xml:space="preserve"> (CSD) o </w:t>
      </w:r>
      <w:proofErr w:type="spellStart"/>
      <w:r w:rsidRPr="00CA2042">
        <w:rPr>
          <w:rFonts w:ascii="Nimbus Sans D OT Light" w:hAnsi="Nimbus Sans D OT Light"/>
        </w:rPr>
        <w:t>prejemu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varstvenega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dodatka</w:t>
      </w:r>
      <w:proofErr w:type="spellEnd"/>
      <w:r w:rsidR="00603B9A" w:rsidRPr="00CA2042">
        <w:rPr>
          <w:rFonts w:ascii="Nimbus Sans D OT Light" w:hAnsi="Nimbus Sans D OT Light"/>
        </w:rPr>
        <w:t>.</w:t>
      </w:r>
    </w:p>
    <w:p w14:paraId="330F7ADA" w14:textId="04A94DB2" w:rsidR="000408E9" w:rsidRPr="00CA2042" w:rsidRDefault="004B3ADA">
      <w:pPr>
        <w:keepNext/>
        <w:spacing w:after="60"/>
        <w:ind w:left="288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</w:rPr>
        <w:t xml:space="preserve">[ </w:t>
      </w:r>
      <w:proofErr w:type="gramStart"/>
      <w:r w:rsidRPr="00CA2042">
        <w:rPr>
          <w:rFonts w:ascii="Nimbus Sans D OT Light" w:hAnsi="Nimbus Sans D OT Light"/>
        </w:rPr>
        <w:t xml:space="preserve">  ]</w:t>
      </w:r>
      <w:proofErr w:type="gramEnd"/>
      <w:r w:rsidRPr="00CA2042">
        <w:rPr>
          <w:rFonts w:ascii="Nimbus Sans D OT Light" w:hAnsi="Nimbus Sans D OT Light"/>
        </w:rPr>
        <w:t xml:space="preserve">  </w:t>
      </w:r>
      <w:proofErr w:type="spellStart"/>
      <w:r w:rsidRPr="00CA2042">
        <w:rPr>
          <w:rFonts w:ascii="Nimbus Sans D OT Light" w:hAnsi="Nimbus Sans D OT Light"/>
        </w:rPr>
        <w:t>Dokazilo</w:t>
      </w:r>
      <w:proofErr w:type="spellEnd"/>
      <w:r w:rsidRPr="00CA2042">
        <w:rPr>
          <w:rFonts w:ascii="Nimbus Sans D OT Light" w:hAnsi="Nimbus Sans D OT Light"/>
        </w:rPr>
        <w:t xml:space="preserve"> o </w:t>
      </w:r>
      <w:proofErr w:type="spellStart"/>
      <w:r w:rsidRPr="00CA2042">
        <w:rPr>
          <w:rFonts w:ascii="Nimbus Sans D OT Light" w:hAnsi="Nimbus Sans D OT Light"/>
        </w:rPr>
        <w:t>stalnem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prebivališču</w:t>
      </w:r>
      <w:proofErr w:type="spellEnd"/>
      <w:r w:rsidRPr="00CA2042">
        <w:rPr>
          <w:rFonts w:ascii="Nimbus Sans D OT Light" w:hAnsi="Nimbus Sans D OT Light"/>
        </w:rPr>
        <w:t xml:space="preserve"> in </w:t>
      </w:r>
      <w:proofErr w:type="spellStart"/>
      <w:r w:rsidRPr="00CA2042">
        <w:rPr>
          <w:rFonts w:ascii="Nimbus Sans D OT Light" w:hAnsi="Nimbus Sans D OT Light"/>
        </w:rPr>
        <w:t>dejanskem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bivanju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na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naslovu</w:t>
      </w:r>
      <w:proofErr w:type="spellEnd"/>
      <w:r w:rsidRPr="00CA2042">
        <w:rPr>
          <w:rFonts w:ascii="Nimbus Sans D OT Light" w:hAnsi="Nimbus Sans D OT Light"/>
        </w:rPr>
        <w:t xml:space="preserve"> v </w:t>
      </w:r>
      <w:proofErr w:type="spellStart"/>
      <w:r w:rsidRPr="00CA2042">
        <w:rPr>
          <w:rFonts w:ascii="Nimbus Sans D OT Light" w:hAnsi="Nimbus Sans D OT Light"/>
        </w:rPr>
        <w:t>Občini</w:t>
      </w:r>
      <w:proofErr w:type="spellEnd"/>
      <w:r w:rsidRPr="00CA2042">
        <w:rPr>
          <w:rFonts w:ascii="Nimbus Sans D OT Light" w:hAnsi="Nimbus Sans D OT Light"/>
        </w:rPr>
        <w:t xml:space="preserve"> Ruše.</w:t>
      </w:r>
    </w:p>
    <w:p w14:paraId="7204C3BB" w14:textId="77777777" w:rsidR="00CA2042" w:rsidRPr="00CA2042" w:rsidRDefault="00CA2042">
      <w:pPr>
        <w:keepNext/>
        <w:spacing w:after="60"/>
        <w:ind w:left="288"/>
        <w:rPr>
          <w:rFonts w:ascii="Nimbus Sans D OT Light" w:hAnsi="Nimbus Sans D OT Light"/>
        </w:rPr>
      </w:pPr>
    </w:p>
    <w:p w14:paraId="73E8DC20" w14:textId="77777777" w:rsidR="000408E9" w:rsidRPr="00CA2042" w:rsidRDefault="004B3ADA">
      <w:pPr>
        <w:keepNext/>
        <w:pBdr>
          <w:bottom w:val="single" w:sz="6" w:space="1" w:color="1F4E79"/>
        </w:pBdr>
        <w:spacing w:before="280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b/>
          <w:color w:val="1F4E79"/>
        </w:rPr>
        <w:t>5. IZJAVA VLAGATELJA</w:t>
      </w:r>
    </w:p>
    <w:p w14:paraId="4751BD26" w14:textId="77777777" w:rsidR="000408E9" w:rsidRPr="00CA2042" w:rsidRDefault="004B3ADA">
      <w:pPr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b/>
        </w:rPr>
        <w:t>S podpisom te vloge pod kazensko in civilno odgovornostjo izjavljam:</w:t>
      </w:r>
      <w:r w:rsidRPr="00CA2042">
        <w:rPr>
          <w:rFonts w:ascii="Nimbus Sans D OT Light" w:hAnsi="Nimbus Sans D OT Light"/>
          <w:b/>
        </w:rPr>
        <w:br/>
      </w:r>
    </w:p>
    <w:p w14:paraId="25D228A8" w14:textId="77777777" w:rsidR="000408E9" w:rsidRPr="00CA2042" w:rsidRDefault="004B3ADA">
      <w:pPr>
        <w:spacing w:after="60"/>
        <w:ind w:left="288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b/>
        </w:rPr>
        <w:t xml:space="preserve">• </w:t>
      </w:r>
      <w:r w:rsidRPr="00CA2042">
        <w:rPr>
          <w:rFonts w:ascii="Nimbus Sans D OT Light" w:hAnsi="Nimbus Sans D OT Light"/>
        </w:rPr>
        <w:t>Da so vsi podatki, navedeni v tej vlogi, resnični, točni in popolni.</w:t>
      </w:r>
    </w:p>
    <w:p w14:paraId="0A6E844F" w14:textId="77777777" w:rsidR="000408E9" w:rsidRPr="00CA2042" w:rsidRDefault="004B3ADA">
      <w:pPr>
        <w:spacing w:after="60"/>
        <w:ind w:left="288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b/>
        </w:rPr>
        <w:t xml:space="preserve">• </w:t>
      </w:r>
      <w:r w:rsidRPr="00CA2042">
        <w:rPr>
          <w:rFonts w:ascii="Nimbus Sans D OT Light" w:hAnsi="Nimbus Sans D OT Light"/>
        </w:rPr>
        <w:t>Da dejansko prebivam na naslovu stalnega prebivališča v Občini Ruše.</w:t>
      </w:r>
    </w:p>
    <w:p w14:paraId="4CD684EB" w14:textId="46E49940" w:rsidR="000408E9" w:rsidRPr="00CA2042" w:rsidRDefault="004B3ADA">
      <w:pPr>
        <w:spacing w:after="60"/>
        <w:ind w:left="288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b/>
        </w:rPr>
        <w:t xml:space="preserve">• </w:t>
      </w:r>
      <w:r w:rsidRPr="00CA2042">
        <w:rPr>
          <w:rFonts w:ascii="Nimbus Sans D OT Light" w:hAnsi="Nimbus Sans D OT Light"/>
        </w:rPr>
        <w:t xml:space="preserve">Dovoljujem Občini Ruše, da za potrebe ugotavljanja upravičenosti do </w:t>
      </w:r>
      <w:proofErr w:type="spellStart"/>
      <w:r w:rsidRPr="00CA2042">
        <w:rPr>
          <w:rFonts w:ascii="Nimbus Sans D OT Light" w:hAnsi="Nimbus Sans D OT Light"/>
        </w:rPr>
        <w:t>sofinanciranja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letovanja</w:t>
      </w:r>
      <w:proofErr w:type="spellEnd"/>
      <w:r w:rsidRPr="00CA2042">
        <w:rPr>
          <w:rFonts w:ascii="Nimbus Sans D OT Light" w:hAnsi="Nimbus Sans D OT Light"/>
        </w:rPr>
        <w:t xml:space="preserve"> po </w:t>
      </w:r>
      <w:proofErr w:type="spellStart"/>
      <w:r w:rsidRPr="00CA2042">
        <w:rPr>
          <w:rFonts w:ascii="Nimbus Sans D OT Light" w:hAnsi="Nimbus Sans D OT Light"/>
        </w:rPr>
        <w:t>uradni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dolžnosti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pridobi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podatke</w:t>
      </w:r>
      <w:proofErr w:type="spellEnd"/>
      <w:r w:rsidRPr="00CA2042">
        <w:rPr>
          <w:rFonts w:ascii="Nimbus Sans D OT Light" w:hAnsi="Nimbus Sans D OT Light"/>
        </w:rPr>
        <w:t xml:space="preserve"> o </w:t>
      </w:r>
      <w:proofErr w:type="spellStart"/>
      <w:r w:rsidRPr="00CA2042">
        <w:rPr>
          <w:rFonts w:ascii="Nimbus Sans D OT Light" w:hAnsi="Nimbus Sans D OT Light"/>
        </w:rPr>
        <w:t>mojem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stalnem</w:t>
      </w:r>
      <w:proofErr w:type="spellEnd"/>
      <w:r w:rsidRPr="00CA2042">
        <w:rPr>
          <w:rFonts w:ascii="Nimbus Sans D OT Light" w:hAnsi="Nimbus Sans D OT Light"/>
        </w:rPr>
        <w:t xml:space="preserve"> </w:t>
      </w:r>
      <w:proofErr w:type="spellStart"/>
      <w:r w:rsidRPr="00CA2042">
        <w:rPr>
          <w:rFonts w:ascii="Nimbus Sans D OT Light" w:hAnsi="Nimbus Sans D OT Light"/>
        </w:rPr>
        <w:t>prebivališču</w:t>
      </w:r>
      <w:proofErr w:type="spellEnd"/>
      <w:r w:rsidR="00603B9A" w:rsidRPr="00CA2042">
        <w:rPr>
          <w:rFonts w:ascii="Nimbus Sans D OT Light" w:hAnsi="Nimbus Sans D OT Light"/>
        </w:rPr>
        <w:t>.</w:t>
      </w:r>
    </w:p>
    <w:p w14:paraId="5CB60A61" w14:textId="77777777" w:rsidR="000408E9" w:rsidRPr="00CA2042" w:rsidRDefault="004B3ADA">
      <w:pPr>
        <w:spacing w:after="60"/>
        <w:ind w:left="288"/>
        <w:rPr>
          <w:rFonts w:ascii="Nimbus Sans D OT Light" w:hAnsi="Nimbus Sans D OT Light"/>
        </w:rPr>
      </w:pPr>
      <w:r w:rsidRPr="00CA2042">
        <w:rPr>
          <w:rFonts w:ascii="Nimbus Sans D OT Light" w:hAnsi="Nimbus Sans D OT Light"/>
          <w:b/>
        </w:rPr>
        <w:t xml:space="preserve">• </w:t>
      </w:r>
      <w:r w:rsidRPr="00CA2042">
        <w:rPr>
          <w:rFonts w:ascii="Nimbus Sans D OT Light" w:hAnsi="Nimbus Sans D OT Light"/>
        </w:rPr>
        <w:t>Seznanjen/a sem, da je pravica do sofinanciranja letovanja v tekočem proračunskem letu mogoča le enkrat.</w:t>
      </w:r>
    </w:p>
    <w:p w14:paraId="4EB9115D" w14:textId="77777777" w:rsidR="000408E9" w:rsidRPr="00CA2042" w:rsidRDefault="000408E9">
      <w:pPr>
        <w:spacing w:before="320" w:after="80"/>
        <w:rPr>
          <w:rFonts w:ascii="Nimbus Sans D OT Light" w:hAnsi="Nimbus Sans D OT Light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"/>
        <w:gridCol w:w="4680"/>
        <w:gridCol w:w="4580"/>
        <w:gridCol w:w="100"/>
      </w:tblGrid>
      <w:tr w:rsidR="000408E9" w:rsidRPr="00CA2042" w14:paraId="2821563F" w14:textId="77777777" w:rsidTr="00603B9A">
        <w:trPr>
          <w:gridBefore w:val="1"/>
          <w:wBefore w:w="100" w:type="dxa"/>
          <w:jc w:val="center"/>
        </w:trPr>
        <w:tc>
          <w:tcPr>
            <w:tcW w:w="468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DC0CBB" w14:textId="77777777" w:rsidR="000408E9" w:rsidRPr="00CA2042" w:rsidRDefault="004B3ADA">
            <w:pPr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</w:rPr>
              <w:t>Kraj in datum:</w:t>
            </w:r>
            <w:r w:rsidRPr="00CA2042">
              <w:rPr>
                <w:rFonts w:ascii="Nimbus Sans D OT Light" w:hAnsi="Nimbus Sans D OT Light"/>
              </w:rPr>
              <w:br/>
            </w:r>
            <w:r w:rsidRPr="00CA2042">
              <w:rPr>
                <w:rFonts w:ascii="Nimbus Sans D OT Light" w:hAnsi="Nimbus Sans D OT Light"/>
              </w:rPr>
              <w:br/>
              <w:t>___________________________</w:t>
            </w:r>
          </w:p>
        </w:tc>
        <w:tc>
          <w:tcPr>
            <w:tcW w:w="4680" w:type="dxa"/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E123A6" w14:textId="77777777" w:rsidR="000408E9" w:rsidRPr="00CA2042" w:rsidRDefault="004B3ADA">
            <w:pPr>
              <w:jc w:val="right"/>
              <w:rPr>
                <w:rFonts w:ascii="Nimbus Sans D OT Light" w:hAnsi="Nimbus Sans D OT Light"/>
              </w:rPr>
            </w:pPr>
            <w:r w:rsidRPr="00CA2042">
              <w:rPr>
                <w:rFonts w:ascii="Nimbus Sans D OT Light" w:hAnsi="Nimbus Sans D OT Light"/>
              </w:rPr>
              <w:t>Podpis vlagatelja:</w:t>
            </w:r>
            <w:r w:rsidRPr="00CA2042">
              <w:rPr>
                <w:rFonts w:ascii="Nimbus Sans D OT Light" w:hAnsi="Nimbus Sans D OT Light"/>
              </w:rPr>
              <w:br/>
            </w:r>
            <w:r w:rsidRPr="00CA2042">
              <w:rPr>
                <w:rFonts w:ascii="Nimbus Sans D OT Light" w:hAnsi="Nimbus Sans D OT Light"/>
              </w:rPr>
              <w:br/>
              <w:t>___________________________</w:t>
            </w:r>
          </w:p>
        </w:tc>
      </w:tr>
      <w:tr w:rsidR="00B4462D" w:rsidRPr="00CA2042" w14:paraId="026DE764" w14:textId="77777777" w:rsidTr="00603B9A">
        <w:trPr>
          <w:gridBefore w:val="1"/>
          <w:wBefore w:w="100" w:type="dxa"/>
          <w:jc w:val="center"/>
        </w:trPr>
        <w:tc>
          <w:tcPr>
            <w:tcW w:w="468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17D65A" w14:textId="77777777" w:rsidR="00B4462D" w:rsidRPr="00CA2042" w:rsidRDefault="00B4462D">
            <w:pPr>
              <w:rPr>
                <w:rFonts w:ascii="Nimbus Sans D OT Light" w:hAnsi="Nimbus Sans D OT Light"/>
              </w:rPr>
            </w:pPr>
          </w:p>
          <w:p w14:paraId="330F23EC" w14:textId="77777777" w:rsidR="00B4462D" w:rsidRPr="00CA2042" w:rsidRDefault="00B4462D">
            <w:pPr>
              <w:rPr>
                <w:rFonts w:ascii="Nimbus Sans D OT Light" w:hAnsi="Nimbus Sans D OT Light"/>
              </w:rPr>
            </w:pPr>
          </w:p>
        </w:tc>
        <w:tc>
          <w:tcPr>
            <w:tcW w:w="4680" w:type="dxa"/>
            <w:gridSpan w:val="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E1E07C" w14:textId="77777777" w:rsidR="00B4462D" w:rsidRPr="00CA2042" w:rsidRDefault="00B4462D">
            <w:pPr>
              <w:jc w:val="right"/>
              <w:rPr>
                <w:rFonts w:ascii="Nimbus Sans D OT Light" w:hAnsi="Nimbus Sans D OT Light"/>
              </w:rPr>
            </w:pPr>
          </w:p>
        </w:tc>
      </w:tr>
      <w:tr w:rsidR="000408E9" w:rsidRPr="00CA2042" w14:paraId="24B8FF13" w14:textId="77777777" w:rsidTr="00603B9A">
        <w:trPr>
          <w:gridAfter w:val="1"/>
          <w:wAfter w:w="100" w:type="dxa"/>
          <w:jc w:val="center"/>
        </w:trPr>
        <w:tc>
          <w:tcPr>
            <w:tcW w:w="9360" w:type="dxa"/>
            <w:gridSpan w:val="3"/>
            <w:tcBorders>
              <w:left w:val="single" w:sz="24" w:space="0" w:color="1F4E79"/>
            </w:tcBorders>
            <w:shd w:val="clear" w:color="auto" w:fill="F2F4F7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3DBD9CC5" w14:textId="77777777" w:rsidR="00603B9A" w:rsidRPr="00CA2042" w:rsidRDefault="004B3ADA" w:rsidP="00603B9A">
            <w:pPr>
              <w:spacing w:before="40" w:after="80"/>
              <w:jc w:val="both"/>
              <w:rPr>
                <w:rFonts w:ascii="Nimbus Sans D OT Light" w:hAnsi="Nimbus Sans D OT Light"/>
                <w:b/>
                <w:color w:val="1F4E79"/>
              </w:rPr>
            </w:pPr>
            <w:r w:rsidRPr="00CA2042">
              <w:rPr>
                <w:rFonts w:ascii="Nimbus Sans D OT Light" w:hAnsi="Nimbus Sans D OT Light"/>
                <w:b/>
                <w:color w:val="1F4E79"/>
              </w:rPr>
              <w:t>NAVODILA ZA ODDAJO VLOGE</w:t>
            </w:r>
          </w:p>
          <w:p w14:paraId="62F32400" w14:textId="5AB3C5F1" w:rsidR="000408E9" w:rsidRPr="00CA2042" w:rsidRDefault="004B3ADA" w:rsidP="00603B9A">
            <w:pPr>
              <w:spacing w:before="40" w:after="80"/>
              <w:jc w:val="both"/>
              <w:rPr>
                <w:rFonts w:ascii="Nimbus Sans D OT Light" w:hAnsi="Nimbus Sans D OT Light"/>
              </w:rPr>
            </w:pPr>
            <w:proofErr w:type="spellStart"/>
            <w:r w:rsidRPr="00CA2042">
              <w:rPr>
                <w:rFonts w:ascii="Nimbus Sans D OT Light" w:hAnsi="Nimbus Sans D OT Light"/>
                <w:i/>
                <w:color w:val="3C3C3C"/>
              </w:rPr>
              <w:t>Vlogo</w:t>
            </w:r>
            <w:proofErr w:type="spellEnd"/>
            <w:r w:rsidRPr="00CA2042">
              <w:rPr>
                <w:rFonts w:ascii="Nimbus Sans D OT Light" w:hAnsi="Nimbus Sans D OT Light"/>
                <w:i/>
                <w:color w:val="3C3C3C"/>
              </w:rPr>
              <w:t xml:space="preserve"> </w:t>
            </w:r>
            <w:proofErr w:type="spellStart"/>
            <w:r w:rsidRPr="00CA2042">
              <w:rPr>
                <w:rFonts w:ascii="Nimbus Sans D OT Light" w:hAnsi="Nimbus Sans D OT Light"/>
                <w:i/>
                <w:color w:val="3C3C3C"/>
              </w:rPr>
              <w:t>skupaj</w:t>
            </w:r>
            <w:proofErr w:type="spellEnd"/>
            <w:r w:rsidRPr="00CA2042">
              <w:rPr>
                <w:rFonts w:ascii="Nimbus Sans D OT Light" w:hAnsi="Nimbus Sans D OT Light"/>
                <w:i/>
                <w:color w:val="3C3C3C"/>
              </w:rPr>
              <w:t xml:space="preserve"> s </w:t>
            </w:r>
            <w:proofErr w:type="spellStart"/>
            <w:r w:rsidRPr="00CA2042">
              <w:rPr>
                <w:rFonts w:ascii="Nimbus Sans D OT Light" w:hAnsi="Nimbus Sans D OT Light"/>
                <w:i/>
                <w:color w:val="3C3C3C"/>
              </w:rPr>
              <w:t>prilogami</w:t>
            </w:r>
            <w:proofErr w:type="spellEnd"/>
            <w:r w:rsidRPr="00CA2042">
              <w:rPr>
                <w:rFonts w:ascii="Nimbus Sans D OT Light" w:hAnsi="Nimbus Sans D OT Light"/>
                <w:i/>
                <w:color w:val="3C3C3C"/>
              </w:rPr>
              <w:t xml:space="preserve"> oddajte osebno v sprejemni pisarni Občine Ruše, pošljite po pošti na naslov Trg vstaje 11, 2342 Ruše ali po e-pošti na obcina@ruse.si. Vloge se rešujejo po vrstnem redu prejetja do porabe razpoložljivih proračunskih sredstev.</w:t>
            </w:r>
          </w:p>
        </w:tc>
      </w:tr>
    </w:tbl>
    <w:p w14:paraId="681E4508" w14:textId="77777777" w:rsidR="004846F5" w:rsidRPr="00CA2042" w:rsidRDefault="004846F5">
      <w:pPr>
        <w:rPr>
          <w:rFonts w:ascii="Nimbus Sans D OT Light" w:hAnsi="Nimbus Sans D OT Light"/>
        </w:rPr>
      </w:pPr>
    </w:p>
    <w:p w14:paraId="35764B10" w14:textId="77777777" w:rsidR="00603B9A" w:rsidRPr="00CA2042" w:rsidRDefault="00603B9A">
      <w:pPr>
        <w:rPr>
          <w:rFonts w:ascii="Nimbus Sans D OT Light" w:hAnsi="Nimbus Sans D OT Light"/>
        </w:rPr>
      </w:pPr>
    </w:p>
    <w:p w14:paraId="4C32C7AF" w14:textId="77777777" w:rsidR="00603B9A" w:rsidRPr="00CA2042" w:rsidRDefault="00603B9A">
      <w:pPr>
        <w:rPr>
          <w:rFonts w:ascii="Nimbus Sans D OT Light" w:hAnsi="Nimbus Sans D OT Light"/>
        </w:rPr>
      </w:pPr>
    </w:p>
    <w:p w14:paraId="6DAB8A7F" w14:textId="77777777" w:rsidR="00603B9A" w:rsidRPr="001F5FFF" w:rsidRDefault="00603B9A" w:rsidP="00CA2042">
      <w:pPr>
        <w:shd w:val="clear" w:color="auto" w:fill="EEECE1" w:themeFill="background2"/>
        <w:rPr>
          <w:rFonts w:ascii="Nimbus Sans D OT Light" w:hAnsi="Nimbus Sans D OT Light"/>
          <w:b/>
          <w:bCs/>
          <w:i/>
          <w:iCs/>
          <w:sz w:val="21"/>
          <w:szCs w:val="21"/>
        </w:rPr>
      </w:pPr>
      <w:proofErr w:type="spellStart"/>
      <w:r w:rsidRPr="001F5FFF">
        <w:rPr>
          <w:rFonts w:ascii="Nimbus Sans D OT Light" w:hAnsi="Nimbus Sans D OT Light"/>
          <w:b/>
          <w:bCs/>
          <w:i/>
          <w:iCs/>
          <w:sz w:val="21"/>
          <w:szCs w:val="21"/>
        </w:rPr>
        <w:t>Informacija</w:t>
      </w:r>
      <w:proofErr w:type="spellEnd"/>
      <w:r w:rsidRPr="001F5FFF">
        <w:rPr>
          <w:rFonts w:ascii="Nimbus Sans D OT Light" w:hAnsi="Nimbus Sans D OT Light"/>
          <w:b/>
          <w:bCs/>
          <w:i/>
          <w:iCs/>
          <w:sz w:val="21"/>
          <w:szCs w:val="21"/>
        </w:rPr>
        <w:t xml:space="preserve"> o </w:t>
      </w:r>
      <w:proofErr w:type="spellStart"/>
      <w:r w:rsidRPr="001F5FFF">
        <w:rPr>
          <w:rFonts w:ascii="Nimbus Sans D OT Light" w:hAnsi="Nimbus Sans D OT Light"/>
          <w:b/>
          <w:bCs/>
          <w:i/>
          <w:iCs/>
          <w:sz w:val="21"/>
          <w:szCs w:val="21"/>
        </w:rPr>
        <w:t>obdelavi</w:t>
      </w:r>
      <w:proofErr w:type="spellEnd"/>
      <w:r w:rsidRPr="001F5FFF">
        <w:rPr>
          <w:rFonts w:ascii="Nimbus Sans D OT Light" w:hAnsi="Nimbus Sans D OT Light"/>
          <w:b/>
          <w:bCs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b/>
          <w:bCs/>
          <w:i/>
          <w:iCs/>
          <w:sz w:val="21"/>
          <w:szCs w:val="21"/>
        </w:rPr>
        <w:t>osebnih</w:t>
      </w:r>
      <w:proofErr w:type="spellEnd"/>
      <w:r w:rsidRPr="001F5FFF">
        <w:rPr>
          <w:rFonts w:ascii="Nimbus Sans D OT Light" w:hAnsi="Nimbus Sans D OT Light"/>
          <w:b/>
          <w:bCs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b/>
          <w:bCs/>
          <w:i/>
          <w:iCs/>
          <w:sz w:val="21"/>
          <w:szCs w:val="21"/>
        </w:rPr>
        <w:t>podatkov</w:t>
      </w:r>
      <w:proofErr w:type="spellEnd"/>
      <w:r w:rsidRPr="001F5FFF">
        <w:rPr>
          <w:rFonts w:ascii="Nimbus Sans D OT Light" w:hAnsi="Nimbus Sans D OT Light"/>
          <w:b/>
          <w:bCs/>
          <w:i/>
          <w:iCs/>
          <w:sz w:val="21"/>
          <w:szCs w:val="21"/>
        </w:rPr>
        <w:t xml:space="preserve">: </w:t>
      </w:r>
    </w:p>
    <w:p w14:paraId="0FB5F100" w14:textId="52C10075" w:rsidR="00603B9A" w:rsidRPr="001F5FFF" w:rsidRDefault="00603B9A" w:rsidP="00CA2042">
      <w:pPr>
        <w:shd w:val="clear" w:color="auto" w:fill="EEECE1" w:themeFill="background2"/>
        <w:jc w:val="both"/>
        <w:rPr>
          <w:rFonts w:ascii="Nimbus Sans D OT Light" w:hAnsi="Nimbus Sans D OT Light"/>
          <w:i/>
          <w:iCs/>
          <w:sz w:val="21"/>
          <w:szCs w:val="21"/>
        </w:rPr>
      </w:pP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Upravljavec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osebnih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podatkov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je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Občina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Ruše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.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Pooblaščena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oseba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za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varstvo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osebnih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podatkov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je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dosegljiva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na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elektronski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pošti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hyperlink r:id="rId8" w:history="1">
        <w:r w:rsidR="00CA2042" w:rsidRPr="001F5FFF">
          <w:rPr>
            <w:rStyle w:val="Hiperpovezava"/>
            <w:rFonts w:ascii="Nimbus Sans D OT Light" w:hAnsi="Nimbus Sans D OT Light"/>
            <w:i/>
            <w:iCs/>
            <w:sz w:val="21"/>
            <w:szCs w:val="21"/>
          </w:rPr>
          <w:t>info@intelektum.eu</w:t>
        </w:r>
      </w:hyperlink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.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Osebni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podatki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se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obdelujejo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le za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namen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, za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katerega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so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bili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zbrani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.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Pravico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imate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, da od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občine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kadarkoli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zahtevate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popravek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,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dopolnitev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,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izbris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in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omejitev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obdelave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prenosa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svojih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osebnih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podatkov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ter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ugovora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,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vključno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s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pravico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do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pritožbe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pri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Informacijskem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pooblaščencu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.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Več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informacij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o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obdelavi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in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varstvu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osebnih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podatkov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najdete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na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naši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spletni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strani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hyperlink r:id="rId9" w:history="1">
        <w:r w:rsidR="00CA2042" w:rsidRPr="001F5FFF">
          <w:rPr>
            <w:rStyle w:val="Hiperpovezava"/>
            <w:rFonts w:ascii="Nimbus Sans D OT Light" w:hAnsi="Nimbus Sans D OT Light"/>
            <w:i/>
            <w:iCs/>
            <w:sz w:val="21"/>
            <w:szCs w:val="21"/>
          </w:rPr>
          <w:t>https://www.ruse.si/objave/364</w:t>
        </w:r>
      </w:hyperlink>
      <w:r w:rsidR="00CA2042"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r w:rsidRPr="001F5FFF">
        <w:rPr>
          <w:rFonts w:ascii="Nimbus Sans D OT Light" w:hAnsi="Nimbus Sans D OT Light"/>
          <w:i/>
          <w:iCs/>
          <w:sz w:val="21"/>
          <w:szCs w:val="21"/>
        </w:rPr>
        <w:t>(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občina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Ruše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/ E-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občina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/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Vloge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in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obrazci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)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ali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v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vložišču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 xml:space="preserve"> </w:t>
      </w:r>
      <w:proofErr w:type="spellStart"/>
      <w:r w:rsidRPr="001F5FFF">
        <w:rPr>
          <w:rFonts w:ascii="Nimbus Sans D OT Light" w:hAnsi="Nimbus Sans D OT Light"/>
          <w:i/>
          <w:iCs/>
          <w:sz w:val="21"/>
          <w:szCs w:val="21"/>
        </w:rPr>
        <w:t>občine</w:t>
      </w:r>
      <w:proofErr w:type="spellEnd"/>
      <w:r w:rsidRPr="001F5FFF">
        <w:rPr>
          <w:rFonts w:ascii="Nimbus Sans D OT Light" w:hAnsi="Nimbus Sans D OT Light"/>
          <w:i/>
          <w:iCs/>
          <w:sz w:val="21"/>
          <w:szCs w:val="21"/>
        </w:rPr>
        <w:t>.</w:t>
      </w:r>
    </w:p>
    <w:sectPr w:rsidR="00603B9A" w:rsidRPr="001F5FFF" w:rsidSect="00B4462D">
      <w:headerReference w:type="first" r:id="rId10"/>
      <w:footerReference w:type="first" r:id="rId11"/>
      <w:pgSz w:w="11909" w:h="16834"/>
      <w:pgMar w:top="1152" w:right="1152" w:bottom="1152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FDFFC" w14:textId="77777777" w:rsidR="005F3DA1" w:rsidRDefault="005F3DA1" w:rsidP="00B4462D">
      <w:pPr>
        <w:spacing w:after="0" w:line="240" w:lineRule="auto"/>
      </w:pPr>
      <w:r>
        <w:separator/>
      </w:r>
    </w:p>
  </w:endnote>
  <w:endnote w:type="continuationSeparator" w:id="0">
    <w:p w14:paraId="17B193BD" w14:textId="77777777" w:rsidR="005F3DA1" w:rsidRDefault="005F3DA1" w:rsidP="00B4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Nimbus Sans D OT Light">
    <w:panose1 w:val="02000000000000000000"/>
    <w:charset w:val="00"/>
    <w:family w:val="modern"/>
    <w:notTrueType/>
    <w:pitch w:val="variable"/>
    <w:sig w:usb0="800000AF" w:usb1="50002048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B11CD" w14:textId="265CD250" w:rsidR="00B4462D" w:rsidRDefault="00B4462D">
    <w:pPr>
      <w:pStyle w:val="Nog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1FD004F" wp14:editId="345D3E23">
          <wp:simplePos x="0" y="0"/>
          <wp:positionH relativeFrom="column">
            <wp:posOffset>2247900</wp:posOffset>
          </wp:positionH>
          <wp:positionV relativeFrom="paragraph">
            <wp:posOffset>-133350</wp:posOffset>
          </wp:positionV>
          <wp:extent cx="1771200" cy="496800"/>
          <wp:effectExtent l="0" t="0" r="635" b="0"/>
          <wp:wrapNone/>
          <wp:docPr id="14" name="Slika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2noga@3x-100-compres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200" cy="49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AE53D" w14:textId="77777777" w:rsidR="005F3DA1" w:rsidRDefault="005F3DA1" w:rsidP="00B4462D">
      <w:pPr>
        <w:spacing w:after="0" w:line="240" w:lineRule="auto"/>
      </w:pPr>
      <w:r>
        <w:separator/>
      </w:r>
    </w:p>
  </w:footnote>
  <w:footnote w:type="continuationSeparator" w:id="0">
    <w:p w14:paraId="77CB5053" w14:textId="77777777" w:rsidR="005F3DA1" w:rsidRDefault="005F3DA1" w:rsidP="00B4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A2038" w14:textId="4FD20C77" w:rsidR="00B4462D" w:rsidRDefault="00B4462D">
    <w:pPr>
      <w:pStyle w:val="Glava"/>
    </w:pPr>
    <w:r>
      <w:rPr>
        <w:noProof/>
        <w:lang w:eastAsia="sl-SI"/>
      </w:rPr>
      <w:drawing>
        <wp:inline distT="0" distB="0" distL="0" distR="0" wp14:anchorId="48350B38" wp14:editId="35FC42F4">
          <wp:extent cx="5760720" cy="933450"/>
          <wp:effectExtent l="0" t="0" r="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glava@3x-100-compres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76218B"/>
    <w:multiLevelType w:val="hybridMultilevel"/>
    <w:tmpl w:val="21D2EB5C"/>
    <w:lvl w:ilvl="0" w:tplc="0424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 w16cid:durableId="2091467992">
    <w:abstractNumId w:val="8"/>
  </w:num>
  <w:num w:numId="2" w16cid:durableId="1528831898">
    <w:abstractNumId w:val="6"/>
  </w:num>
  <w:num w:numId="3" w16cid:durableId="444544392">
    <w:abstractNumId w:val="5"/>
  </w:num>
  <w:num w:numId="4" w16cid:durableId="2034915989">
    <w:abstractNumId w:val="4"/>
  </w:num>
  <w:num w:numId="5" w16cid:durableId="697895538">
    <w:abstractNumId w:val="7"/>
  </w:num>
  <w:num w:numId="6" w16cid:durableId="305552607">
    <w:abstractNumId w:val="3"/>
  </w:num>
  <w:num w:numId="7" w16cid:durableId="639503499">
    <w:abstractNumId w:val="2"/>
  </w:num>
  <w:num w:numId="8" w16cid:durableId="1369797676">
    <w:abstractNumId w:val="1"/>
  </w:num>
  <w:num w:numId="9" w16cid:durableId="366685068">
    <w:abstractNumId w:val="0"/>
  </w:num>
  <w:num w:numId="10" w16cid:durableId="4201813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08E9"/>
    <w:rsid w:val="0006063C"/>
    <w:rsid w:val="000E24CA"/>
    <w:rsid w:val="0015074B"/>
    <w:rsid w:val="001F5FFF"/>
    <w:rsid w:val="0027226C"/>
    <w:rsid w:val="0029639D"/>
    <w:rsid w:val="00304042"/>
    <w:rsid w:val="00326F90"/>
    <w:rsid w:val="004846F5"/>
    <w:rsid w:val="004B3ADA"/>
    <w:rsid w:val="005D2B88"/>
    <w:rsid w:val="005F3DA1"/>
    <w:rsid w:val="00603B9A"/>
    <w:rsid w:val="00AA1D8D"/>
    <w:rsid w:val="00AC382B"/>
    <w:rsid w:val="00B4462D"/>
    <w:rsid w:val="00B47730"/>
    <w:rsid w:val="00BD1753"/>
    <w:rsid w:val="00C941F7"/>
    <w:rsid w:val="00CA2042"/>
    <w:rsid w:val="00CB0664"/>
    <w:rsid w:val="00CF310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41E544"/>
  <w14:defaultImageDpi w14:val="300"/>
  <w15:docId w15:val="{56DBA88B-EC16-450B-B7C3-9294E2E0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pPr>
      <w:spacing w:after="120"/>
    </w:pPr>
    <w:rPr>
      <w:rFonts w:ascii="Calibri" w:hAnsi="Calibri"/>
      <w:color w:val="282828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povezava">
    <w:name w:val="Hyperlink"/>
    <w:basedOn w:val="Privzetapisavaodstavka"/>
    <w:uiPriority w:val="99"/>
    <w:unhideWhenUsed/>
    <w:rsid w:val="00CA2042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A2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ntelektum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use.si/objave/36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469</Words>
  <Characters>2870</Characters>
  <Application>Microsoft Office Word</Application>
  <DocSecurity>0</DocSecurity>
  <Lines>130</Lines>
  <Paragraphs>69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Katja Markač-Hrovatin</cp:lastModifiedBy>
  <cp:revision>6</cp:revision>
  <cp:lastPrinted>2026-08-18T06:44:00Z</cp:lastPrinted>
  <dcterms:created xsi:type="dcterms:W3CDTF">2026-08-18T07:27:00Z</dcterms:created>
  <dcterms:modified xsi:type="dcterms:W3CDTF">2026-08-18T09:15:00Z</dcterms:modified>
  <cp:category/>
</cp:coreProperties>
</file>